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5199357" name="019d9003-01b5-7ca8-a595-8c7035337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075793" name="019d9003-01b5-7ca8-a595-8c70353377e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119882" name="019d902e-0d68-7526-a486-55abebefcf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393459" name="019d902e-0d68-7526-a486-55abebefcff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6931749" name="019d9034-17bc-7177-9d46-d4e36053ef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502575" name="019d9034-17bc-7177-9d46-d4e36053ef0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580844" name="019d903d-0e71-7e52-a2eb-d78419cb05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380" name="019d903d-0e71-7e52-a2eb-d78419cb053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OG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9236722" name="019d9046-93f2-7547-a57f-c8fbed6b7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967122" name="019d9046-93f2-7547-a57f-c8fbed6b72e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9840587" name="019d904c-5cec-7967-bfe5-d42976f29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15138" name="019d904c-5cec-7967-bfe5-d42976f2949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0894057" name="019d904d-2513-79a8-b866-4b476b197c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300228" name="019d904d-2513-79a8-b866-4b476b197cf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1582059" name="019d8fff-25ea-706a-9c1d-4d5c25755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980310" name="019d8fff-25ea-706a-9c1d-4d5c257552a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4297601" name="019d9000-3a00-7820-865a-b00e365f23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750491" name="019d9000-3a00-7820-865a-b00e365f23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9782915" name="019d902e-efee-7ceb-bc6e-4d624c0597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948049" name="019d902e-efee-7ceb-bc6e-4d624c05973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3530605" name="019d9031-a274-75af-98fd-e11f38d82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99507" name="019d9031-a274-75af-98fd-e11f38d82dc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4738705" name="019d903c-4e88-71da-b331-96b0c7712a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682761" name="019d903c-4e88-71da-b331-96b0c7712a0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UG/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7260921" name="019d9043-4e23-7bfa-a8c2-5fa4976e23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819080" name="019d9043-4e23-7bfa-a8c2-5fa4976e239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2372488" name="019d902b-8a21-7f9e-a242-1e4be49fcb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895020" name="019d902b-8a21-7f9e-a242-1e4be49fcba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8445326" name="019d902e-b6e2-71aa-b959-dc57cf8eb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212492" name="019d902e-b6e2-71aa-b959-dc57cf8eb20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2402469" name="019d903d-ec94-7e9f-a5d3-263f29efc5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918860" name="019d903d-ec94-7e9f-a5d3-263f29efc5d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1571408" name="019d9041-6fdc-76bd-bac4-6057cde85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371819" name="019d9041-6fdc-76bd-bac4-6057cde850a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8835936" name="019d9029-cfc5-70d5-bb1b-db3b4dc7e9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152486" name="019d9029-cfc5-70d5-bb1b-db3b4dc7e99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5900134" name="019d903e-754b-75ee-bfd4-8defe626f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183609" name="019d903e-754b-75ee-bfd4-8defe626f0a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0893565" name="019d8ffb-4054-7b74-a3bc-900229ca29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996624" name="019d8ffb-4054-7b74-a3bc-900229ca290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7743961" name="019d8ff9-9c96-7e42-8e3f-6431338477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090323" name="019d8ff9-9c96-7e42-8e3f-64313384777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977729" name="019d8ff5-80d4-7cd4-a40b-154681a969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358527" name="019d8ff5-80d4-7cd4-a40b-154681a969f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6119701" name="019d8ffd-6c53-7e0c-b5bd-648823860a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679291" name="019d8ffd-6c53-7e0c-b5bd-648823860ab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2416066" name="019d902a-b526-7ff9-87ad-f0a7b98f11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5090" name="019d902a-b526-7ff9-87ad-f0a7b98f119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9536526" name="019d9037-88bf-7f6b-83cf-f574bc730b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042378" name="019d9037-88bf-7f6b-83cf-f574bc730bf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OG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4076760" name="019d9047-71bf-7c2a-869d-abe1967ac8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163135" name="019d9047-71bf-7c2a-869d-abe1967ac86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6827644" name="019d9045-1554-7437-b5a3-a6da0e086a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556945" name="019d9045-1554-7437-b5a3-a6da0e086af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1485231" name="019d9048-b542-758e-a254-193ef03196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255480" name="019d9048-b542-758e-a254-193ef031969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3231942" name="019d904a-6d52-749e-bf4f-b505cf1302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232208" name="019d904a-6d52-749e-bf4f-b505cf13029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EFH.Kuppelstrasse 19 Kuppelstrasse 19, 8800 Thalwil</w:t>
          </w:r>
        </w:p>
        <w:p>
          <w:pPr>
            <w:spacing w:before="0" w:after="0"/>
          </w:pPr>
          <w:r>
            <w:t>DN 850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